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 /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75071016" name="019ed460-2c0c-779e-b3f4-debaa6e2dc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3159473" name="019ed460-2c0c-779e-b3f4-debaa6e2dce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Elggerstrasse 3, Schlatt</w:t>
          </w:r>
        </w:p>
        <w:p>
          <w:pPr>
            <w:spacing w:before="0" w:after="0"/>
          </w:pPr>
          <w:r>
            <w:t>995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